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="276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Mosquera, Cundinamarca, 00 / 00 / 2026</w:t>
      </w:r>
    </w:p>
    <w:p w:rsidR="00000000" w:rsidDel="00000000" w:rsidP="00000000" w:rsidRDefault="00000000" w:rsidRPr="00000000" w14:paraId="00000003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Señores</w:t>
        <w:br w:type="textWrapping"/>
        <w:t xml:space="preserve"> Servicio Nacional de Aprendizaje – SENA</w:t>
        <w:br w:type="textWrapping"/>
        <w:t xml:space="preserve"> Dirección Regional Cundinamarca</w:t>
        <w:br w:type="textWrapping"/>
        <w:t xml:space="preserve"> Centro de Formación en Biotecnología Agropecuaria</w:t>
        <w:br w:type="textWrapping"/>
        <w:t xml:space="preserve"> Mosquera, Cundinamarca</w:t>
      </w:r>
    </w:p>
    <w:p w:rsidR="00000000" w:rsidDel="00000000" w:rsidP="00000000" w:rsidRDefault="00000000" w:rsidRPr="00000000" w14:paraId="00000004">
      <w:pPr>
        <w:spacing w:after="240" w:before="240" w:line="276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Asunto: Declaración juramentada – Compromiso cumplimiento curso de 60 horas para transporte de sustancias químicas</w:t>
      </w:r>
    </w:p>
    <w:p w:rsidR="00000000" w:rsidDel="00000000" w:rsidP="00000000" w:rsidRDefault="00000000" w:rsidRPr="00000000" w14:paraId="00000005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Cordial saludo:</w:t>
      </w:r>
    </w:p>
    <w:p w:rsidR="00000000" w:rsidDel="00000000" w:rsidP="00000000" w:rsidRDefault="00000000" w:rsidRPr="00000000" w14:paraId="00000006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Yo, ________________________________________, identificado(a) con cédula de ciudadanía No. ____________________, en calidad de representante legal de la empresa ________________________________________, identificada con NIT ____________________, me permito manifestar bajo la gravedad de juramento que la empresa que represento dará cumplimiento a los requisitos legales exigidos para el transporte de sustancias químicas en el caso de adjudicación del contrato u orden de servicio suscrita con el Servicio Nacional de Aprendizaje – SENA, Dirección Regional Cundinamarca, Centro de Biotecnología Agropecuaria.</w:t>
      </w:r>
    </w:p>
    <w:p w:rsidR="00000000" w:rsidDel="00000000" w:rsidP="00000000" w:rsidRDefault="00000000" w:rsidRPr="00000000" w14:paraId="00000007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En ese sentido, me comprometo expresamente a que el conductor que sea designado para realizar la entrega e ingreso a las instalaciones del SENA contará con el curso de capacitación de sesenta (60) horas en transporte de sustancias peligrosas/químicas, de conformidad con lo establecido en el Decreto 1609 de 2002, el Decreto 1079 de 2015 y demás normatividad vigente aplicable al transporte terrestre de mercancías peligrosas en Colombia.</w:t>
      </w:r>
    </w:p>
    <w:p w:rsidR="00000000" w:rsidDel="00000000" w:rsidP="00000000" w:rsidRDefault="00000000" w:rsidRPr="00000000" w14:paraId="00000008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 presente declaración se expide para los fines contractuales y legales pertinentes, a solicitud del Servicio Nacional de Aprendizaje – SENA.</w:t>
      </w:r>
    </w:p>
    <w:p w:rsidR="00000000" w:rsidDel="00000000" w:rsidP="00000000" w:rsidRDefault="00000000" w:rsidRPr="00000000" w14:paraId="00000009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Atentamente,</w:t>
      </w:r>
    </w:p>
    <w:p w:rsidR="00000000" w:rsidDel="00000000" w:rsidP="00000000" w:rsidRDefault="00000000" w:rsidRPr="00000000" w14:paraId="0000000A">
      <w:pPr>
        <w:spacing w:after="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Nombre del Representante Legal: ______________________________</w:t>
        <w:br w:type="textWrapping"/>
        <w:t xml:space="preserve"> Cargo: Representante Legal</w:t>
        <w:br w:type="textWrapping"/>
        <w:t xml:space="preserve"> Empresa: ________________________________________</w:t>
        <w:br w:type="textWrapping"/>
        <w:t xml:space="preserve"> Teléfono: ____________________</w:t>
        <w:br w:type="textWrapping"/>
        <w:t xml:space="preserve"> Correo electrónico: ____________________</w:t>
      </w:r>
    </w:p>
    <w:p w:rsidR="00000000" w:rsidDel="00000000" w:rsidP="00000000" w:rsidRDefault="00000000" w:rsidRPr="00000000" w14:paraId="0000000C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Anexo: (Si aplica)</w:t>
        <w:br w:type="textWrapping"/>
        <w:t xml:space="preserve"> No. NIS: ____________________</w:t>
      </w:r>
    </w:p>
    <w:p w:rsidR="00000000" w:rsidDel="00000000" w:rsidP="00000000" w:rsidRDefault="00000000" w:rsidRPr="00000000" w14:paraId="0000000D">
      <w:pPr>
        <w:spacing w:after="240" w:before="24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Proyectó: ____________________ - Cargo: ____________________</w:t>
        <w:br w:type="textWrapping"/>
        <w:t xml:space="preserve"> Revisó: ___________________ - Cargo: ____________________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Ph4jV5FxGu0J/+2EgTIcreJoew==">CgMxLjA4AHIhMUhUMmtFUVY4NnJFbGotV3JtbEZ1WlBZdWtTdy1XSkMw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3887FA7C409C4EB4203A54C9A51C09" ma:contentTypeVersion="4" ma:contentTypeDescription="Crear nuevo documento." ma:contentTypeScope="" ma:versionID="e519a25df0c90c9ba6fd2b0fd0eed398">
  <xsd:schema xmlns:xsd="http://www.w3.org/2001/XMLSchema" xmlns:xs="http://www.w3.org/2001/XMLSchema" xmlns:p="http://schemas.microsoft.com/office/2006/metadata/properties" xmlns:ns2="6d431ce9-127d-4b95-80fd-e8dbde94151b" targetNamespace="http://schemas.microsoft.com/office/2006/metadata/properties" ma:root="true" ma:fieldsID="15569d7e0b9a79e46a3986bb5e74fcc4" ns2:_="">
    <xsd:import namespace="6d431ce9-127d-4b95-80fd-e8dbde941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31ce9-127d-4b95-80fd-e8dbde941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70AD468-5048-42DF-A902-0E406F39FEBC}"/>
</file>

<file path=customXML/itemProps3.xml><?xml version="1.0" encoding="utf-8"?>
<ds:datastoreItem xmlns:ds="http://schemas.openxmlformats.org/officeDocument/2006/customXml" ds:itemID="{F3358C74-E0D1-43BB-AD35-6D626C30F707}"/>
</file>

<file path=customXML/itemProps4.xml><?xml version="1.0" encoding="utf-8"?>
<ds:datastoreItem xmlns:ds="http://schemas.openxmlformats.org/officeDocument/2006/customXml" ds:itemID="{597D7270-F305-4AFA-8BA7-2B63C9DE6DD5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terms:created xsi:type="dcterms:W3CDTF">2013-12-23T23:15:00Z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0x0101002A3887FA7C409C4EB4203A54C9A51C09</vt:lpwstr>
  </property>
</Properties>
</file>